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Диетология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03:26 МСК · База обновлена: 25.07.2026, 03:19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Ребенок 9 лет, страдающий детским церебральным параличом, форма спастический тетрапарез.</w:t>
      </w:r>
    </w:p>
    <w:p>
      <w:pPr>
        <w:pStyle w:val="Heading3"/>
      </w:pPr>
      <w:r>
        <w:t>1.2. Жалобы</w:t>
      </w:r>
    </w:p>
    <w:p>
      <w:pPr>
        <w:spacing w:after="58"/>
      </w:pPr>
      <w:r>
        <w:rPr>
          <w:b w:val="0"/>
          <w:i w:val="0"/>
        </w:rPr>
        <w:t>Жалобы со стороны ухаживающих на отсутствие прибавки массы тела, длительный прием пищи (время приема пищи составляет 6 часов за сутки).</w:t>
      </w:r>
    </w:p>
    <w:p>
      <w:pPr>
        <w:pStyle w:val="Heading3"/>
      </w:pPr>
      <w:r>
        <w:t>1.3. Анамнез заболевания</w:t>
      </w:r>
    </w:p>
    <w:p>
      <w:pPr>
        <w:spacing w:after="58"/>
      </w:pPr>
      <w:r>
        <w:rPr>
          <w:b w:val="0"/>
          <w:i w:val="0"/>
        </w:rPr>
        <w:t>Ребенок растет и развивается с грубой задержкой моторного и речевого развития, самостоятельно не передвигается полная зависимость от окружающих. В рационе исключительно протертая пища в связи с отсутствием навыка жевания.</w:t>
      </w:r>
    </w:p>
    <w:p>
      <w:pPr>
        <w:pStyle w:val="Heading3"/>
      </w:pPr>
      <w:r>
        <w:t>1.4. Анамнез жизни</w:t>
      </w:r>
    </w:p>
    <w:p>
      <w:pPr>
        <w:spacing w:after="58"/>
      </w:pPr>
      <w:r>
        <w:rPr>
          <w:b w:val="0"/>
          <w:i w:val="0"/>
        </w:rPr>
        <w:t>Мальчик от I беременности, протекавшей на фоне маловодия. От I-ых, срочных стимулированных родов на 42 неделе беременности, в головном предлежании, слабость родовой деятельности. При рождении: масса тела 2500 гр, длина 48 см. Апгар 5/7 баллов. ИВЛ 14 суток. Обходился без дополнительной оксигенации с 1 месяца жизни. Грубая задержка психомоторного развития. На искусственном вскармливании с рождения адаптированными молочными смесями до 1,5 лет. Введение прикорма с 6 месяцев (жидкие молочные каши из бутылки). Пюрированная пища в рационе после 1 года. Кормится с ложки. Не жует.</w:t>
      </w:r>
    </w:p>
    <w:p>
      <w:pPr>
        <w:pStyle w:val="Heading3"/>
      </w:pPr>
      <w:r>
        <w:t>1.5. Объективный статус</w:t>
      </w:r>
    </w:p>
    <w:p>
      <w:pPr>
        <w:spacing w:after="58"/>
      </w:pPr>
      <w:r>
        <w:rPr>
          <w:b w:val="0"/>
          <w:i w:val="0"/>
        </w:rPr>
        <w:t>При осмотре: По системе классификаций больших моторных функций GMFCS - V класс моторной активности (полная зависимость от окружающих). Не жует, пищу длительно держит во рту, трудности при проглатывании, поперхивается (орофарингеальная дисфункция/дисфагия). Процесс кормления занимает 1 час. Температура кожных покров верхних и нижних конечностей резко снижена. Подкожно-жировая клетчатка не развита. Умеренная сухость кожных покровов. Тургор кожи снижен. Аускультативно дыхание поверхностное, тоны сердца несколько приглушены, брадикардия до 64 уд в минуту. Живот при пальпации мягкий, не вздут, безболезненный. Стул запоры (после свечи с глицерином 1 раз в 2 суток, плотный, без патологических примесей. Антропометрия:</w:t>
      </w:r>
    </w:p>
    <w:p>
      <w:pPr>
        <w:spacing w:after="58"/>
      </w:pPr>
      <w:r>
        <w:rPr>
          <w:b w:val="0"/>
          <w:i w:val="0"/>
        </w:rPr>
        <w:t>Возраст 9 лет; Масса тела – 18,8 кг; Рост – 140 см; ИМТ – 9,6 кг/м2; Z-score рост/возраст = +1,65; Z-score ИМТ &lt; -3,0.</w:t>
      </w:r>
    </w:p>
    <w:p>
      <w:pPr>
        <w:spacing w:after="58"/>
      </w:pPr>
      <w:r>
        <w:rPr>
          <w:b w:val="0"/>
          <w:i w:val="0"/>
        </w:rPr>
        <w:t>Оценка физического развития проводилась с помощью центильных таблиц, разработанных для детей с ДЦП, с последующим конвертированием центильных показателей в Z-score-критерии.</w:t>
      </w:r>
    </w:p>
    <w:p>
      <w:pPr>
        <w:spacing w:after="58"/>
      </w:pPr>
      <w:r>
        <w:rPr>
          <w:b w:val="0"/>
          <w:i w:val="0"/>
        </w:rPr>
        <w:t>Питьевой режим – жидкость принимает между приемами пищи с лекарственными препаратами не более 200 мл в сутки.</w:t>
      </w:r>
    </w:p>
    <w:p>
      <w:pPr>
        <w:pStyle w:val="Heading2"/>
      </w:pPr>
      <w:r>
        <w:t>1. План обследования</w:t>
      </w:r>
    </w:p>
    <w:p>
      <w:pPr>
        <w:pStyle w:val="Heading3"/>
        <w:keepNext/>
      </w:pPr>
      <w:r>
        <w:rPr>
          <w:b/>
          <w:color w:val="173C49"/>
        </w:rPr>
        <w:t>Вопрос 1.</w:t>
      </w:r>
    </w:p>
    <w:p>
      <w:pPr>
        <w:keepNext/>
      </w:pPr>
      <w:r>
        <w:rPr>
          <w:b w:val="0"/>
          <w:i w:val="0"/>
        </w:rPr>
        <w:t>Физическое развитие ребенка оценивается как</w:t>
      </w:r>
    </w:p>
    <w:p>
      <w:pPr>
        <w:tabs>
          <w:tab w:pos="490" w:val="left"/>
        </w:tabs>
        <w:spacing w:after="60"/>
        <w:ind w:left="490" w:hanging="490"/>
      </w:pPr>
      <w:r>
        <w:rPr>
          <w:b/>
        </w:rPr>
        <w:t>1.</w:t>
      </w:r>
      <w:r>
        <w:tab/>
      </w:r>
      <w:r>
        <w:rPr>
          <w:b w:val="0"/>
          <w:i w:val="0"/>
        </w:rPr>
        <w:t>среднее гармоничное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выше среднего с дефицитом массы тела тяжелой степени</w:t>
      </w:r>
    </w:p>
    <w:p>
      <w:pPr>
        <w:tabs>
          <w:tab w:pos="490" w:val="left"/>
        </w:tabs>
        <w:spacing w:after="60"/>
        <w:ind w:left="490" w:hanging="490"/>
      </w:pPr>
      <w:r>
        <w:rPr>
          <w:b/>
        </w:rPr>
        <w:t>3.</w:t>
      </w:r>
      <w:r>
        <w:tab/>
      </w:r>
      <w:r>
        <w:rPr>
          <w:b w:val="0"/>
          <w:i w:val="0"/>
        </w:rPr>
        <w:t>задержка физического развития, с дефицитом массы тела средней степени тяжести</w:t>
      </w:r>
    </w:p>
    <w:p>
      <w:pPr>
        <w:tabs>
          <w:tab w:pos="490" w:val="left"/>
        </w:tabs>
        <w:spacing w:after="60"/>
        <w:ind w:left="490" w:hanging="490"/>
      </w:pPr>
      <w:r>
        <w:rPr>
          <w:b/>
        </w:rPr>
        <w:t>4.</w:t>
      </w:r>
      <w:r>
        <w:tab/>
      </w:r>
      <w:r>
        <w:rPr>
          <w:b w:val="0"/>
          <w:i w:val="0"/>
        </w:rPr>
        <w:t>физическое развитие среднее с дефицитом массы тела легкой степени тяжести</w:t>
      </w:r>
    </w:p>
    <w:p>
      <w:pPr>
        <w:ind w:left="288"/>
      </w:pPr>
      <w:r>
        <w:rPr>
          <w:b/>
          <w:color w:val="173C49"/>
        </w:rPr>
        <w:t xml:space="preserve">Правильный ответ: </w:t>
      </w:r>
      <w:r>
        <w:rPr>
          <w:b/>
          <w:i w:val="0"/>
        </w:rPr>
        <w:t>2 — выше среднего с дефицитом массы тела тяжелой степени</w:t>
      </w:r>
    </w:p>
    <w:p>
      <w:pPr>
        <w:ind w:left="504"/>
      </w:pPr>
      <w:r>
        <w:rPr>
          <w:b w:val="0"/>
          <w:i/>
        </w:rPr>
        <w:t>Физическое развитие оценивается на основании показателя роста относительно возраста - при стандартном отклонении Z-score рост/возраст от +2 до +1 – физическое развитие выше среднего.</w:t>
        <w:br/>
        <w:br/>
        <w:t>Дефицит массы тела у детей старше 5 лет оценивается на основании показателя ИМТ относительно возраста - при стандартном отклонении Z-score ИМТ менее, чем -3 – свидетельствует у ребенка о дефиците массы тела тяжелой степени.</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526-532.</w:t>
      </w:r>
    </w:p>
    <w:p>
      <w:pPr>
        <w:pStyle w:val="Heading3"/>
        <w:keepNext/>
      </w:pPr>
      <w:r>
        <w:rPr>
          <w:b/>
          <w:color w:val="173C49"/>
        </w:rPr>
        <w:t>Вопрос 2.</w:t>
      </w:r>
    </w:p>
    <w:p>
      <w:pPr>
        <w:keepNext/>
      </w:pPr>
      <w:r>
        <w:rPr>
          <w:b w:val="0"/>
          <w:i w:val="0"/>
        </w:rPr>
        <w:t>Необходимыми лабораторными методами оценки пищевого статуса являются</w:t>
      </w:r>
    </w:p>
    <w:p>
      <w:pPr>
        <w:tabs>
          <w:tab w:pos="490" w:val="left"/>
        </w:tabs>
        <w:spacing w:after="60"/>
        <w:ind w:left="490" w:hanging="490"/>
      </w:pPr>
      <w:r>
        <w:rPr>
          <w:b/>
        </w:rPr>
        <w:t>1.</w:t>
      </w:r>
      <w:r>
        <w:tab/>
      </w:r>
      <w:r>
        <w:rPr>
          <w:b w:val="0"/>
          <w:i w:val="0"/>
        </w:rPr>
        <w:t>исследование кала на я/глист, соскоб на энтеробиоз</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определение уровня витаминов в крови</w:t>
      </w:r>
    </w:p>
    <w:p>
      <w:pPr>
        <w:tabs>
          <w:tab w:pos="490" w:val="left"/>
        </w:tabs>
        <w:spacing w:after="60"/>
        <w:ind w:left="490" w:hanging="490"/>
      </w:pPr>
      <w:r>
        <w:rPr>
          <w:b/>
        </w:rPr>
        <w:t>3.</w:t>
      </w:r>
      <w:r>
        <w:tab/>
      </w:r>
      <w:r>
        <w:rPr>
          <w:b w:val="0"/>
          <w:i w:val="0"/>
        </w:rPr>
        <w:t>антитела к глиадину (IgA, IgG)</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5.</w:t>
      </w:r>
      <w:r>
        <w:tab/>
      </w:r>
      <w:r>
        <w:rPr>
          <w:b w:val="0"/>
          <w:i w:val="0"/>
        </w:rPr>
        <w:t>исследование крови на герпес вирусы методом ПЦР (вирус герпеса 1, 2, 6 типов, цитомегаловирус и вирус Эпштейна-Барр)</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клинический анализ крови</w:t>
      </w:r>
    </w:p>
    <w:p>
      <w:pPr>
        <w:ind w:left="288"/>
      </w:pPr>
      <w:r>
        <w:rPr>
          <w:b/>
          <w:color w:val="173C49"/>
        </w:rPr>
        <w:t xml:space="preserve">Правильные ответы: </w:t>
      </w:r>
      <w:r>
        <w:rPr>
          <w:b/>
          <w:i w:val="0"/>
        </w:rPr>
        <w:t>2 — определение уровня витаминов в крови; 4 — биохимический анализ крови; 6 — клинический анализ крови</w:t>
      </w:r>
    </w:p>
    <w:p>
      <w:pPr>
        <w:ind w:left="504"/>
      </w:pPr>
      <w:r>
        <w:rPr>
          <w:b w:val="0"/>
          <w:i/>
        </w:rPr>
        <w:t>По данным исследований специалистов ESPGHAN дети с ДЦП, на фоне неадекватного питания составляют группу риска по дефициту железа и витаминов: витамина D, фолиевой кислоты, витамина B12. Это требует контроля данных показателей в динамике и своевременной коррекции при выявлении дефицита.</w:t>
        <w:br/>
        <w:b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ind w:left="504"/>
      </w:pPr>
      <w:r>
        <w:rPr>
          <w:b w:val="0"/>
          <w:i/>
        </w:rPr>
        <w:t>Биохимический анализ крови используется для оценки пищевого статуса. На фоне дефицита массы тела тяжелой степени необходимо контролировать показатели обмена белка (общий белок, альбумин и короткоживущие белки), показатели липидограммы крови, уровень гликемии и электролитов.</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534-535.</w:t>
      </w:r>
    </w:p>
    <w:p>
      <w:pPr>
        <w:ind w:left="504"/>
      </w:pPr>
      <w:r>
        <w:rPr>
          <w:b w:val="0"/>
          <w:i/>
        </w:rPr>
        <w:t>Проведение клинического анализа крови необходимо с целью исключения воспалительных процессов, диагностики анемии, подтверждения белково-энергетической недостаточности (критерием пищевой недостаточности является снижение уровня лимфоцитов).</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с.175-179.</w:t>
      </w:r>
    </w:p>
    <w:p>
      <w:pPr>
        <w:pStyle w:val="Heading3"/>
        <w:keepNext/>
      </w:pPr>
      <w:r>
        <w:rPr>
          <w:b/>
          <w:color w:val="173C49"/>
        </w:rPr>
        <w:t>Вопрос 3.</w:t>
      </w:r>
    </w:p>
    <w:p>
      <w:pPr>
        <w:keepNext/>
      </w:pPr>
      <w:r>
        <w:rPr>
          <w:b w:val="0"/>
          <w:i w:val="0"/>
        </w:rPr>
        <w:t>Необходимыми инструментальными методами оценки пищевого статуса являются</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денситометрия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p>
    <w:p>
      <w:pPr>
        <w:tabs>
          <w:tab w:pos="490" w:val="left"/>
        </w:tabs>
        <w:spacing w:after="60"/>
        <w:ind w:left="490" w:hanging="490"/>
      </w:pPr>
      <w:r>
        <w:rPr>
          <w:b/>
        </w:rPr>
        <w:t>4.</w:t>
      </w:r>
      <w:r>
        <w:tab/>
      </w:r>
      <w:r>
        <w:rPr>
          <w:b w:val="0"/>
          <w:i w:val="0"/>
        </w:rPr>
        <w:t>ультразвуковое исследование почек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состава тела методом биоимпедансометрии</w:t>
      </w:r>
    </w:p>
    <w:p>
      <w:pPr>
        <w:tabs>
          <w:tab w:pos="490" w:val="left"/>
        </w:tabs>
        <w:spacing w:after="60"/>
        <w:ind w:left="490" w:hanging="490"/>
      </w:pPr>
      <w:r>
        <w:rPr>
          <w:b/>
        </w:rPr>
        <w:t>6.</w:t>
      </w:r>
      <w:r>
        <w:tab/>
      </w:r>
      <w:r>
        <w:rPr>
          <w:b w:val="0"/>
          <w:i w:val="0"/>
        </w:rPr>
        <w:t>эхокардиография сердца</w:t>
      </w:r>
    </w:p>
    <w:p>
      <w:pPr>
        <w:ind w:left="288"/>
      </w:pPr>
      <w:r>
        <w:rPr>
          <w:b/>
          <w:color w:val="173C49"/>
        </w:rPr>
        <w:t xml:space="preserve">Правильные ответы: </w:t>
      </w:r>
      <w:r>
        <w:rPr>
          <w:b/>
          <w:i w:val="0"/>
        </w:rPr>
        <w:t>2 — денситометрия; 3 — 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 5 — определение состава тела методом биоимпедансометрии</w:t>
      </w:r>
    </w:p>
    <w:p>
      <w:pPr>
        <w:ind w:left="504"/>
      </w:pPr>
      <w:r>
        <w:rPr>
          <w:b w:val="0"/>
          <w:i/>
        </w:rPr>
        <w:t>В связи с тем, что остеопения у детей с ДЦП является серьезной проблемой, на фоне неполноценного питания и вынужденного ограничения двигательной активности, необходимо проводить оценку минеральной плотности костной ткани. Эксперты ESPGHAN рекомендуют использовать метод двухэнергетической рентгеновской абсорбциометрии для оценки минеральной плотности костной ткани поясничного отдела позвоночника и бедренной кости.</w:t>
        <w:br/>
        <w:b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br/>
        <w:br/>
        <w:t>Henderson RC. Bone density and other possible predictors of fracture risk in children and adolescents with spastic quadriplegia. Dev MedChild Neurol 1997;39:224–7</w:t>
      </w:r>
    </w:p>
    <w:p>
      <w:pPr>
        <w:ind w:left="504"/>
      </w:pPr>
      <w:r>
        <w:rPr>
          <w:b w:val="0"/>
          <w:i/>
        </w:rPr>
        <w:t>Для оценки уровня основного обмена применяется непрямая калориметрия. Метод заключается в определении энерготрат в состоянии покоя по скорости потребления кислорода и скорости выделяемого углекислого газа (каждому литру кислорода соответствует определенное количество энергии). На основании полученных показателей проводится оценка скоростей эндогенного окисления белков, жиров и углеводов. По результатам обследования проводится решение вопроса о коррекции рациона с учетом выявленных изменений.</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Энтеральное питание у детей. Практическое руководство под редакцией профессора Ю.В. Ерпулёвой. Издательская группа «ГЭОТАР-Медиа», Москва, 2019г, с. 18-20.</w:t>
      </w:r>
    </w:p>
    <w:p>
      <w:pPr>
        <w:ind w:left="504"/>
      </w:pPr>
      <w:r>
        <w:rPr>
          <w:b w:val="0"/>
          <w:i/>
        </w:rPr>
        <w:t>Биоимпедансометрия - метод изучения состава тела, основанный на измерении электрической проводимости биологических тканей, позволяющий по измеренному импедансу (электрическому сопротивлению) оценить количественно различные компоненты состава тела: анализ жировой массы, тощей массы, активной клеточной массы (клетки мышц и органов, нервные клетки) и общего содержания жидкости в организме.Оценка фазового угла позволяет оценить состояние питания и наличие катаболической направленности обмена веществ при снижении показателя менее 4,4. С помощью биоимпедансометрии можно проводить анализ и динамический контроль композиционных составляющих тела с последующей оценкой эффективности нутритивной поддержки и реабилитационных мероприятий.</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pStyle w:val="Heading2"/>
      </w:pPr>
      <w:r>
        <w:t>2. Диагноз</w:t>
      </w:r>
    </w:p>
    <w:p>
      <w:pPr>
        <w:pStyle w:val="Heading3"/>
        <w:keepNext/>
      </w:pPr>
      <w:r>
        <w:rPr>
          <w:b/>
          <w:color w:val="173C49"/>
        </w:rPr>
        <w:t>Вопрос 4.</w:t>
      </w:r>
    </w:p>
    <w:p>
      <w:pPr>
        <w:keepNext/>
      </w:pPr>
      <w:r>
        <w:rPr>
          <w:b w:val="0"/>
          <w:i w:val="0"/>
        </w:rPr>
        <w:t>Учитывая жалобы, анамнез жизни и заболевания, а также результаты лабораторно-инструментальной оценки нутритивного статуса, пациенту можно поставить клинический диагноз</w:t>
      </w:r>
    </w:p>
    <w:p>
      <w:pPr>
        <w:tabs>
          <w:tab w:pos="490" w:val="left"/>
        </w:tabs>
        <w:spacing w:after="60"/>
        <w:ind w:left="490" w:hanging="490"/>
      </w:pPr>
      <w:r>
        <w:rPr>
          <w:b/>
        </w:rPr>
        <w:t>1.</w:t>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Нарушение минеральной плотности костной ткани: остеопороз. Дефицит витамина D. Железодефицитная анемия легкой степени тяжести</w:t>
      </w:r>
    </w:p>
    <w:p>
      <w:pPr>
        <w:tabs>
          <w:tab w:pos="490" w:val="left"/>
        </w:tabs>
        <w:spacing w:after="60"/>
        <w:ind w:left="490" w:hanging="490"/>
      </w:pPr>
      <w:r>
        <w:rPr>
          <w:b/>
        </w:rPr>
        <w:t>2.</w:t>
      </w:r>
      <w:r>
        <w:tab/>
      </w:r>
      <w:r>
        <w:rPr>
          <w:b w:val="0"/>
          <w:i w:val="0"/>
        </w:rPr>
        <w:t>Детский церебральный паралич, спастический тетрапарез. Псевдобульбарный синдром. Белково-энергетическая недостаточность умеренная. Дефицит массы тела, средней степени тяжести (Z-score ИМТ&lt;-3,0). Нарушение минеральной плотности костной ткани: остеопороз. Дефицит витамина D. Латентный дефицит железа</w:t>
      </w:r>
    </w:p>
    <w:p>
      <w:pPr>
        <w:tabs>
          <w:tab w:pos="490" w:val="left"/>
        </w:tabs>
        <w:spacing w:after="60"/>
        <w:ind w:left="490" w:hanging="490"/>
      </w:pPr>
      <w:r>
        <w:rPr>
          <w:b/>
        </w:rPr>
        <w:t>3.</w:t>
      </w:r>
      <w:r>
        <w:tab/>
      </w:r>
      <w:r>
        <w:rPr>
          <w:b w:val="0"/>
          <w:i w:val="0"/>
        </w:rPr>
        <w:t>Детский церебральный паралич, спастический тетрапарез. Псевдобульбарный синдром. Белково-энергетическая недостаточность средней степени тяжести. Дефицит массы тела, тяжелой степени (Z-score ИМТ&lt;-3,0). Нарушение минеральной плотности костной ткани: остеопения. Недостаточность витамина D</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288"/>
      </w:pPr>
      <w:r>
        <w:rPr>
          <w:b/>
          <w:color w:val="173C49"/>
        </w:rPr>
        <w:t xml:space="preserve">Правильный ответ: </w:t>
      </w:r>
      <w:r>
        <w:rPr>
          <w:b/>
          <w:i w:val="0"/>
        </w:rPr>
        <w:t>4 — 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504"/>
      </w:pPr>
      <w:r>
        <w:rPr>
          <w:b w:val="0"/>
          <w:i/>
        </w:rPr>
        <w:t>У ребенка с детским церебральным параличом, имеет место псевдобульбарный синдром, учитывая особенности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что проявляется при лабораторном обследовании гипопротеинемией, гипохолестеринемией, гипогликемией в утренние часы, остеопорозом, Дефицит соматического пула белка проявляется дефицитом массы тела тяжелой степени (Z-Score ИМТ&lt;-3), за счет снижения всех композиционных составляющих тела по данных биоимпедансометрии.</w:t>
        <w:br/>
        <w:br/>
        <w:t>Парентеральное и энтеральное питание. Национальное руководство. Под редакцией проф. Хубутия М.Ш., проф. Попоой Т.С., проф. Салтанова А.И. Глава 30: Энтеральное и парентеральное питание при синдроме короткой кишки. Издательство «ГЭОТАР-Медиа», Москва, 2014г, 553-570 с.</w:t>
      </w:r>
    </w:p>
    <w:p>
      <w:pPr>
        <w:pStyle w:val="Heading2"/>
      </w:pPr>
      <w:r>
        <w:t>3. Лечение</w:t>
      </w:r>
    </w:p>
    <w:p>
      <w:pPr>
        <w:pStyle w:val="Heading3"/>
        <w:keepNext/>
      </w:pPr>
      <w:r>
        <w:rPr>
          <w:b/>
          <w:color w:val="173C49"/>
        </w:rPr>
        <w:t>Вопрос 5.</w:t>
      </w:r>
    </w:p>
    <w:p>
      <w:pPr>
        <w:keepNext/>
      </w:pPr>
      <w:r>
        <w:rPr>
          <w:b w:val="0"/>
          <w:i w:val="0"/>
        </w:rPr>
        <w:t>Методом выбора энтерального питания является организация питания через</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гастростому</w:t>
      </w:r>
    </w:p>
    <w:p>
      <w:pPr>
        <w:tabs>
          <w:tab w:pos="490" w:val="left"/>
        </w:tabs>
        <w:spacing w:after="60"/>
        <w:ind w:left="490" w:hanging="490"/>
      </w:pPr>
      <w:r>
        <w:rPr>
          <w:b/>
        </w:rPr>
        <w:t>2.</w:t>
      </w:r>
      <w:r>
        <w:tab/>
      </w:r>
      <w:r>
        <w:rPr>
          <w:b w:val="0"/>
          <w:i w:val="0"/>
        </w:rPr>
        <w:t>назодуоденальный зонд</w:t>
      </w:r>
    </w:p>
    <w:p>
      <w:pPr>
        <w:tabs>
          <w:tab w:pos="490" w:val="left"/>
        </w:tabs>
        <w:spacing w:after="60"/>
        <w:ind w:left="490" w:hanging="490"/>
      </w:pPr>
      <w:r>
        <w:rPr>
          <w:b/>
        </w:rPr>
        <w:t>3.</w:t>
      </w:r>
      <w:r>
        <w:tab/>
      </w:r>
      <w:r>
        <w:rPr>
          <w:b w:val="0"/>
          <w:i w:val="0"/>
        </w:rPr>
        <w:t>рот</w:t>
      </w:r>
    </w:p>
    <w:p>
      <w:pPr>
        <w:tabs>
          <w:tab w:pos="490" w:val="left"/>
        </w:tabs>
        <w:spacing w:after="60"/>
        <w:ind w:left="490" w:hanging="490"/>
      </w:pPr>
      <w:r>
        <w:rPr>
          <w:b/>
        </w:rPr>
        <w:t>4.</w:t>
      </w:r>
      <w:r>
        <w:tab/>
      </w:r>
      <w:r>
        <w:rPr>
          <w:b w:val="0"/>
          <w:i w:val="0"/>
        </w:rPr>
        <w:t>назогасральный зонд</w:t>
      </w:r>
    </w:p>
    <w:p>
      <w:pPr>
        <w:ind w:left="288"/>
      </w:pPr>
      <w:r>
        <w:rPr>
          <w:b/>
          <w:color w:val="173C49"/>
        </w:rPr>
        <w:t xml:space="preserve">Правильный ответ: </w:t>
      </w:r>
      <w:r>
        <w:rPr>
          <w:b/>
          <w:i w:val="0"/>
        </w:rPr>
        <w:t>1 — гастростому</w:t>
      </w:r>
    </w:p>
    <w:p>
      <w:pPr>
        <w:ind w:left="504"/>
      </w:pPr>
      <w:r>
        <w:rPr>
          <w:b w:val="0"/>
          <w:i/>
        </w:rPr>
        <w:t>Псевдобульбарный синдром и связанные с этим трудности при кормлении; общее время принятия пищи 6 часов в сутки; тяжелая нутритивная недостаточность, вышеописанные нарушения не ограничиваются временным промежутком 3-4 месяца, что является показанием к установке гастростомы.</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18.4. Методы энтерального питания. с. 550-551.</w:t>
      </w:r>
    </w:p>
    <w:p>
      <w:pPr>
        <w:pStyle w:val="Heading3"/>
        <w:keepNext/>
      </w:pPr>
      <w:r>
        <w:rPr>
          <w:b/>
          <w:color w:val="173C49"/>
        </w:rPr>
        <w:t>Вопрос 6.</w:t>
      </w:r>
    </w:p>
    <w:p>
      <w:pPr>
        <w:keepNext/>
      </w:pPr>
      <w:r>
        <w:rPr>
          <w:b w:val="0"/>
          <w:i w:val="0"/>
        </w:rPr>
        <w:t>Продуктом выбора для нутритивной поддержки является +___________________________________+ смесь и ее объем в процентном соотношении составляет +______+ % от суточного рациона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полуэлементная гиперкалорийная; 100</w:t>
      </w:r>
    </w:p>
    <w:p>
      <w:pPr>
        <w:tabs>
          <w:tab w:pos="490" w:val="left"/>
        </w:tabs>
        <w:spacing w:after="60"/>
        <w:ind w:left="490" w:hanging="490"/>
      </w:pPr>
      <w:r>
        <w:rPr>
          <w:b/>
        </w:rPr>
        <w:t>2.</w:t>
      </w:r>
      <w:r>
        <w:tab/>
      </w:r>
      <w:r>
        <w:rPr>
          <w:b w:val="0"/>
          <w:i w:val="0"/>
        </w:rPr>
        <w:t>полимерная изокалорийная; 50</w:t>
      </w:r>
    </w:p>
    <w:p>
      <w:pPr>
        <w:tabs>
          <w:tab w:pos="490" w:val="left"/>
        </w:tabs>
        <w:spacing w:after="60"/>
        <w:ind w:left="490" w:hanging="490"/>
      </w:pPr>
      <w:r>
        <w:rPr>
          <w:b/>
        </w:rPr>
        <w:t>3.</w:t>
      </w:r>
      <w:r>
        <w:tab/>
      </w:r>
      <w:r>
        <w:rPr>
          <w:b w:val="0"/>
          <w:i w:val="0"/>
        </w:rPr>
        <w:t>полимерная гиперкалорийная; 50</w:t>
      </w:r>
    </w:p>
    <w:p>
      <w:pPr>
        <w:tabs>
          <w:tab w:pos="490" w:val="left"/>
        </w:tabs>
        <w:spacing w:after="60"/>
        <w:ind w:left="490" w:hanging="490"/>
      </w:pPr>
      <w:r>
        <w:rPr>
          <w:b/>
        </w:rPr>
        <w:t>4.</w:t>
      </w:r>
      <w:r>
        <w:tab/>
      </w:r>
      <w:r>
        <w:rPr>
          <w:b w:val="0"/>
          <w:i w:val="0"/>
        </w:rPr>
        <w:t>элементная изокалорийная; 20</w:t>
      </w:r>
    </w:p>
    <w:p>
      <w:pPr>
        <w:ind w:left="288"/>
      </w:pPr>
      <w:r>
        <w:rPr>
          <w:b/>
          <w:color w:val="173C49"/>
        </w:rPr>
        <w:t xml:space="preserve">Правильный ответ: </w:t>
      </w:r>
      <w:r>
        <w:rPr>
          <w:b/>
          <w:i w:val="0"/>
        </w:rPr>
        <w:t>1 — полуэлементная гиперкалорийная; 100</w:t>
      </w:r>
    </w:p>
    <w:p>
      <w:pPr>
        <w:ind w:left="504"/>
      </w:pPr>
      <w:r>
        <w:rPr>
          <w:b w:val="0"/>
          <w:i/>
        </w:rPr>
        <w:t>У ребенка с детским церебральным параличом, имеет место псевдобульбарный синдром, проявляющийся нарушением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Таким образом, продуктом выбора является назначение полуэлементной смеси с полным переводом на энтеральное питание лечебным продуктом через гастростому.</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18.2 Специализированные смеси для энтерального питания. с. 544-546.</w:t>
        <w:br/>
        <w:br/>
        <w:t>Энтеральное питание у детей. Практическое руководство под редакцией профессора Ю. В. Ерпулёвой. Издательская группа «ГЭОТАР-Медиа», Москва, 2019г, с. 34-37.</w:t>
      </w:r>
    </w:p>
    <w:p>
      <w:pPr>
        <w:pStyle w:val="Heading3"/>
        <w:keepNext/>
      </w:pPr>
      <w:r>
        <w:rPr>
          <w:b/>
          <w:color w:val="173C49"/>
        </w:rPr>
        <w:t>Вопрос 7.</w:t>
      </w:r>
    </w:p>
    <w:p>
      <w:pPr>
        <w:keepNext/>
      </w:pPr>
      <w:r>
        <w:rPr>
          <w:b w:val="0"/>
          <w:i w:val="0"/>
        </w:rPr>
        <w:t>Коррекция рациона с учетом нутритивной поддержки включает замену +_________________________+ на лечебный продукт</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всех приемов пищи, с полным переводом</w:t>
      </w:r>
    </w:p>
    <w:p>
      <w:pPr>
        <w:tabs>
          <w:tab w:pos="490" w:val="left"/>
        </w:tabs>
        <w:spacing w:after="60"/>
        <w:ind w:left="490" w:hanging="490"/>
      </w:pPr>
      <w:r>
        <w:rPr>
          <w:b/>
        </w:rPr>
        <w:t>2.</w:t>
      </w:r>
      <w:r>
        <w:tab/>
      </w:r>
      <w:r>
        <w:rPr>
          <w:b w:val="0"/>
          <w:i w:val="0"/>
        </w:rPr>
        <w:t>2-х основных приемов пищи</w:t>
      </w:r>
    </w:p>
    <w:p>
      <w:pPr>
        <w:tabs>
          <w:tab w:pos="490" w:val="left"/>
        </w:tabs>
        <w:spacing w:after="60"/>
        <w:ind w:left="490" w:hanging="490"/>
      </w:pPr>
      <w:r>
        <w:rPr>
          <w:b/>
        </w:rPr>
        <w:t>3.</w:t>
      </w:r>
      <w:r>
        <w:tab/>
      </w:r>
      <w:r>
        <w:rPr>
          <w:b w:val="0"/>
          <w:i w:val="0"/>
        </w:rPr>
        <w:t>3-х основных приемов пищи</w:t>
      </w:r>
    </w:p>
    <w:p>
      <w:pPr>
        <w:tabs>
          <w:tab w:pos="490" w:val="left"/>
        </w:tabs>
        <w:spacing w:after="60"/>
        <w:ind w:left="490" w:hanging="490"/>
      </w:pPr>
      <w:r>
        <w:rPr>
          <w:b/>
        </w:rPr>
        <w:t>4.</w:t>
      </w:r>
      <w:r>
        <w:tab/>
      </w:r>
      <w:r>
        <w:rPr>
          <w:b w:val="0"/>
          <w:i w:val="0"/>
        </w:rPr>
        <w:t>3-х дополнительных приемов пищи</w:t>
      </w:r>
    </w:p>
    <w:p>
      <w:pPr>
        <w:ind w:left="288"/>
      </w:pPr>
      <w:r>
        <w:rPr>
          <w:b/>
          <w:color w:val="173C49"/>
        </w:rPr>
        <w:t xml:space="preserve">Правильный ответ: </w:t>
      </w:r>
      <w:r>
        <w:rPr>
          <w:b/>
          <w:i w:val="0"/>
        </w:rPr>
        <w:t>1 — всех приемов пищи, с полным переводом</w:t>
      </w:r>
    </w:p>
    <w:p>
      <w:pPr>
        <w:ind w:left="504"/>
      </w:pPr>
      <w:r>
        <w:rPr>
          <w:b w:val="0"/>
          <w:i/>
        </w:rPr>
        <w:t>При дефиците массы тела тяжелой степени (Z-Score ИМТ &lt;-3) старт нутритивной поддержки осуществляется с полуэлементной энтеральной смеси с постепенным переводом на полное энтеральное питание лечебным продуктом.</w:t>
        <w:br/>
        <w:br/>
        <w:t>В связи с тем, что у ребенка имеет место псевдобульбарный синдром и связанные с этим трудности при кормлении; общее время принятия пищи 6 часов в сутки; тяжелая нутритивная недостаточность, организация энтерального питания должна осуществляться через гастростому.</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 Энтеральная нутритивная поддержка. с. 540-555.</w:t>
      </w:r>
    </w:p>
    <w:p>
      <w:pPr>
        <w:pStyle w:val="Heading3"/>
        <w:keepNext/>
      </w:pPr>
      <w:r>
        <w:rPr>
          <w:b/>
          <w:color w:val="173C49"/>
        </w:rPr>
        <w:t>Вопрос 8.</w:t>
      </w:r>
    </w:p>
    <w:p>
      <w:pPr>
        <w:keepNext/>
      </w:pPr>
      <w:r>
        <w:rPr>
          <w:b w:val="0"/>
          <w:i w:val="0"/>
        </w:rPr>
        <w:t>Суточная калорийность рациона у детей с детским церебральным параличом в v-ом классе моторной активности по сиситеме классификации больших моторных функций GMFCS (полная зависимость от окружающих) должна соответствовать</w:t>
      </w:r>
    </w:p>
    <w:p>
      <w:pPr>
        <w:tabs>
          <w:tab w:pos="490" w:val="left"/>
        </w:tabs>
        <w:spacing w:after="60"/>
        <w:ind w:left="490" w:hanging="490"/>
      </w:pPr>
      <w:r>
        <w:rPr>
          <w:b/>
        </w:rPr>
        <w:t>1.</w:t>
      </w:r>
      <w:r>
        <w:tab/>
      </w:r>
      <w:r>
        <w:rPr>
          <w:b w:val="0"/>
          <w:i w:val="0"/>
        </w:rPr>
        <w:t>показателям основного обмена на полученные данные антропометрии</w:t>
      </w:r>
    </w:p>
    <w:p>
      <w:pPr>
        <w:tabs>
          <w:tab w:pos="490" w:val="left"/>
        </w:tabs>
        <w:spacing w:after="60"/>
        <w:ind w:left="490" w:hanging="490"/>
      </w:pPr>
      <w:r>
        <w:rPr>
          <w:b/>
        </w:rPr>
        <w:t>2.</w:t>
      </w:r>
      <w:r>
        <w:tab/>
      </w:r>
      <w:r>
        <w:rPr>
          <w:b w:val="0"/>
          <w:i w:val="0"/>
        </w:rPr>
        <w:t>рекомендуемым нормам потребления пищевых веществ с учетом возраста и антропометрии</w:t>
      </w:r>
    </w:p>
    <w:p>
      <w:pPr>
        <w:tabs>
          <w:tab w:pos="490" w:val="left"/>
        </w:tabs>
        <w:spacing w:after="60"/>
        <w:ind w:left="490" w:hanging="490"/>
      </w:pPr>
      <w:r>
        <w:rPr>
          <w:b/>
        </w:rPr>
        <w:t>3.</w:t>
      </w:r>
      <w:r>
        <w:tab/>
      </w:r>
      <w:r>
        <w:rPr>
          <w:b w:val="0"/>
          <w:i w:val="0"/>
        </w:rPr>
        <w:t>меньше на 10-20% по сравнению со здоровыми детьми данного возраста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 учетом базовой энергетической потребности, мышечного тонуса, физической активности</w:t>
      </w:r>
    </w:p>
    <w:p>
      <w:pPr>
        <w:ind w:left="288"/>
      </w:pPr>
      <w:r>
        <w:rPr>
          <w:b/>
          <w:color w:val="173C49"/>
        </w:rPr>
        <w:t xml:space="preserve">Правильный ответ: </w:t>
      </w:r>
      <w:r>
        <w:rPr>
          <w:b/>
          <w:i w:val="0"/>
        </w:rPr>
        <w:t>4 — с учетом базовой энергетической потребности, мышечного тонуса, физической активности</w:t>
      </w:r>
    </w:p>
    <w:p>
      <w:pPr>
        <w:ind w:left="504"/>
      </w:pPr>
      <w:r>
        <w:rPr>
          <w:b w:val="0"/>
          <w:i/>
        </w:rPr>
        <w:t>Зная показатели основного обмена и двигательную активность ребенка, можно рассчитать индивидуальную потребность в суточной калорийности рациона. Для определения суточных энерготрат у пациентов неврологического профиля возможно использовать метод Крика, учитывающий мышечный тонус, фактор активности и фактор желаемой прибавки веса.</w:t>
        <w:br/>
        <w:br/>
        <w:t>Practical Approach to Pediatric Enteral Nutrition: A Comment by the ESPGHAN Committee on Nutrition/ ESPGHAN Committee on Nutrition JPGN, Volume 51, November 1, Juli 2010.</w:t>
        <w:br/>
        <w:br/>
        <w:t>Goulet O. European Journal of Clinical Nutrition (2010) 64, S2–S4; doi:10.1038/ejcn.2010.38 European Society for Clinical Nutrition and Metabolism.</w:t>
      </w:r>
    </w:p>
    <w:p>
      <w:pPr>
        <w:pStyle w:val="Heading3"/>
        <w:keepNext/>
      </w:pPr>
      <w:r>
        <w:rPr>
          <w:b/>
          <w:color w:val="173C49"/>
        </w:rPr>
        <w:t>Вопрос 9.</w:t>
      </w:r>
    </w:p>
    <w:p>
      <w:pPr>
        <w:keepNext/>
      </w:pPr>
      <w:r>
        <w:rPr>
          <w:b w:val="0"/>
          <w:i w:val="0"/>
        </w:rPr>
        <w:t>Комплекс мероприятий напревленный на коррекцию нарушений минеральной плотности костной ткани включает</w:t>
      </w:r>
    </w:p>
    <w:p>
      <w:pPr>
        <w:tabs>
          <w:tab w:pos="490" w:val="left"/>
        </w:tabs>
        <w:spacing w:after="60"/>
        <w:ind w:left="490" w:hanging="490"/>
      </w:pPr>
      <w:r>
        <w:rPr>
          <w:b/>
        </w:rPr>
        <w:t>1.</w:t>
      </w:r>
      <w:r>
        <w:tab/>
      </w:r>
      <w:r>
        <w:rPr>
          <w:b w:val="0"/>
          <w:i w:val="0"/>
        </w:rPr>
        <w:t>назначение витамина D в лечебной дозе, перевод на полное энтеральное питание лечебной смесью, на фоне реабилитационных мероприятий</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назначение препаратов кальция; витамина D в лечебной дозе на фоне нутритивной поддержки и реабилитационных мероприятий</w:t>
      </w:r>
    </w:p>
    <w:p>
      <w:pPr>
        <w:tabs>
          <w:tab w:pos="490" w:val="left"/>
        </w:tabs>
        <w:spacing w:after="60"/>
        <w:ind w:left="490" w:hanging="490"/>
      </w:pPr>
      <w:r>
        <w:rPr>
          <w:b/>
        </w:rPr>
        <w:t>3.</w:t>
      </w:r>
      <w:r>
        <w:tab/>
      </w:r>
      <w:r>
        <w:rPr>
          <w:b w:val="0"/>
          <w:i w:val="0"/>
        </w:rPr>
        <w:t>назначение витамина D в профилактической дозе; включение в рацион молочных продуктов до 600 мл в сутки, на фоне реабилитационных мероприятий</w:t>
      </w:r>
    </w:p>
    <w:p>
      <w:pPr>
        <w:tabs>
          <w:tab w:pos="490" w:val="left"/>
        </w:tabs>
        <w:spacing w:after="60"/>
        <w:ind w:left="490" w:hanging="490"/>
      </w:pPr>
      <w:r>
        <w:rPr>
          <w:b/>
        </w:rPr>
        <w:t>4.</w:t>
      </w:r>
      <w:r>
        <w:tab/>
      </w:r>
      <w:r>
        <w:rPr>
          <w:b w:val="0"/>
          <w:i w:val="0"/>
        </w:rPr>
        <w:t>включение в рацион продуктов обогащенных кальцием на фоне назначения препаратов кальция и профилактической дозы витамина D</w:t>
      </w:r>
    </w:p>
    <w:p>
      <w:pPr>
        <w:ind w:left="288"/>
      </w:pPr>
      <w:r>
        <w:rPr>
          <w:b/>
          <w:color w:val="173C49"/>
        </w:rPr>
        <w:t xml:space="preserve">Правильный ответ: </w:t>
      </w:r>
      <w:r>
        <w:rPr>
          <w:b/>
          <w:i w:val="0"/>
        </w:rPr>
        <w:t>2 — назначение препаратов кальция; витамина D в лечебной дозе на фоне нутритивной поддержки и реабилитационных мероприятий</w:t>
      </w:r>
    </w:p>
    <w:p>
      <w:pPr>
        <w:ind w:left="504"/>
      </w:pPr>
      <w:r>
        <w:rPr>
          <w:b w:val="0"/>
          <w:i/>
        </w:rPr>
        <w:t>Нарушение двигательной активности и неполноценное питание у ребенка с детским церебральным параличом влияет на снижение минеральной плотности костной ткани. Оптимизация рациона, и подключение препаратов кальция показано с целью улучшения минерализации скелета. Дополнительный прием витамина D в лечебной дозе, а также увеличение объема двигательной активности и физической нагрузки, на фоне приема минеральных комплексов и витамина D способствует улучшению всасывания кальция и его отложению в костной ткани.</w:t>
        <w:br/>
        <w:br/>
        <w:t>Остеопения у детей диагностика, профилактика и коррекция. Пособие для врачей. Щепдягина Л.А., Моисеева Т.Ю., Коваленко М.В. и др. Москва: Союз педиатров России. Научный центр здоровья детей РАМН, 2005 г. с. 17-19.</w:t>
      </w:r>
    </w:p>
    <w:p>
      <w:pPr>
        <w:pStyle w:val="Heading3"/>
        <w:keepNext/>
      </w:pPr>
      <w:r>
        <w:rPr>
          <w:b/>
          <w:color w:val="173C49"/>
        </w:rPr>
        <w:t>Вопрос 10.</w:t>
      </w:r>
    </w:p>
    <w:p>
      <w:pPr>
        <w:keepNext/>
      </w:pPr>
      <w:r>
        <w:rPr>
          <w:b w:val="0"/>
          <w:i w:val="0"/>
        </w:rPr>
        <w:t>Расчет потребности в жидкости можно проводить ориентируясь на следующие показатели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массу тела и базовую энергетическую потребность</w:t>
      </w:r>
    </w:p>
    <w:p>
      <w:pPr>
        <w:tabs>
          <w:tab w:pos="490" w:val="left"/>
        </w:tabs>
        <w:spacing w:after="60"/>
        <w:ind w:left="490" w:hanging="490"/>
      </w:pPr>
      <w:r>
        <w:rPr>
          <w:b/>
        </w:rPr>
        <w:t>2.</w:t>
      </w:r>
      <w:r>
        <w:tab/>
      </w:r>
      <w:r>
        <w:rPr>
          <w:b w:val="0"/>
          <w:i w:val="0"/>
        </w:rPr>
        <w:t>суточную калорийность рациона на момент обследования</w:t>
      </w:r>
    </w:p>
    <w:p>
      <w:pPr>
        <w:tabs>
          <w:tab w:pos="490" w:val="left"/>
        </w:tabs>
        <w:spacing w:after="60"/>
        <w:ind w:left="490" w:hanging="490"/>
      </w:pPr>
      <w:r>
        <w:rPr>
          <w:b/>
        </w:rPr>
        <w:t>3.</w:t>
      </w:r>
      <w:r>
        <w:tab/>
      </w:r>
      <w:r>
        <w:rPr>
          <w:b w:val="0"/>
          <w:i w:val="0"/>
        </w:rPr>
        <w:t>средний объем потребляемой пищи за сутки</w:t>
      </w:r>
    </w:p>
    <w:p>
      <w:pPr>
        <w:tabs>
          <w:tab w:pos="490" w:val="left"/>
        </w:tabs>
        <w:spacing w:after="60"/>
        <w:ind w:left="490" w:hanging="490"/>
      </w:pPr>
      <w:r>
        <w:rPr>
          <w:b/>
        </w:rPr>
        <w:t>4.</w:t>
      </w:r>
      <w:r>
        <w:tab/>
      </w:r>
      <w:r>
        <w:rPr>
          <w:b w:val="0"/>
          <w:i w:val="0"/>
        </w:rPr>
        <w:t>средний объем одного кормления</w:t>
      </w:r>
    </w:p>
    <w:p>
      <w:pPr>
        <w:ind w:left="288"/>
      </w:pPr>
      <w:r>
        <w:rPr>
          <w:b/>
          <w:color w:val="173C49"/>
        </w:rPr>
        <w:t xml:space="preserve">Правильный ответ: </w:t>
      </w:r>
      <w:r>
        <w:rPr>
          <w:b/>
          <w:i w:val="0"/>
        </w:rPr>
        <w:t>1 — массу тела и базовую энергетическую потребность</w:t>
      </w:r>
    </w:p>
    <w:p>
      <w:pPr>
        <w:ind w:left="504"/>
      </w:pPr>
      <w:r>
        <w:rPr>
          <w:b w:val="0"/>
          <w:i/>
        </w:rPr>
        <w:t>Расчеты потребности детей в жидкости проводятся на массу тела, на поверхность тела и на калорийность (на 100 ккал основного обмена необходимо 100 мл жидкости).</w:t>
        <w:br/>
        <w:br/>
        <w:t>Вельтищев Ю.Е. Ермолаев М.В. Ананенко А.А. Князев Ю.А. Обмен веществ у детей. // Москва «Медицина» 1983. с.27.</w:t>
      </w:r>
    </w:p>
    <w:p>
      <w:pPr>
        <w:pStyle w:val="Heading2"/>
      </w:pPr>
      <w:r>
        <w:t>4. Вариатив</w:t>
      </w:r>
    </w:p>
    <w:p>
      <w:pPr>
        <w:pStyle w:val="Heading3"/>
        <w:keepNext/>
      </w:pPr>
      <w:r>
        <w:rPr>
          <w:b/>
          <w:color w:val="173C49"/>
        </w:rPr>
        <w:t>Вопрос 11.</w:t>
      </w:r>
    </w:p>
    <w:p>
      <w:pPr>
        <w:keepNext/>
      </w:pPr>
      <w:r>
        <w:rPr>
          <w:b w:val="0"/>
          <w:i w:val="0"/>
        </w:rPr>
        <w:t>Длительность нутритивной поддержки необходима до</w:t>
      </w:r>
    </w:p>
    <w:p>
      <w:pPr>
        <w:tabs>
          <w:tab w:pos="490" w:val="left"/>
        </w:tabs>
        <w:spacing w:after="60"/>
        <w:ind w:left="490" w:hanging="490"/>
      </w:pPr>
      <w:r>
        <w:rPr>
          <w:b/>
        </w:rPr>
        <w:t>1.</w:t>
      </w:r>
      <w:r>
        <w:tab/>
      </w:r>
      <w:r>
        <w:rPr>
          <w:b w:val="0"/>
          <w:i w:val="0"/>
        </w:rPr>
        <w:t>увеличения жировой и мышечной массы</w:t>
      </w:r>
    </w:p>
    <w:p>
      <w:pPr>
        <w:tabs>
          <w:tab w:pos="490" w:val="left"/>
        </w:tabs>
        <w:spacing w:after="60"/>
        <w:ind w:left="490" w:hanging="490"/>
      </w:pPr>
      <w:r>
        <w:rPr>
          <w:b/>
        </w:rPr>
        <w:t>2.</w:t>
      </w:r>
      <w:r>
        <w:tab/>
      </w:r>
      <w:r>
        <w:rPr>
          <w:b w:val="0"/>
          <w:i w:val="0"/>
        </w:rPr>
        <w:t>прибавки роста в соответствии со средними возрастными показателями</w:t>
      </w:r>
    </w:p>
    <w:p>
      <w:pPr>
        <w:tabs>
          <w:tab w:pos="490" w:val="left"/>
        </w:tabs>
        <w:spacing w:after="60"/>
        <w:ind w:left="490" w:hanging="490"/>
      </w:pPr>
      <w:r>
        <w:rPr>
          <w:b/>
        </w:rPr>
        <w:t>3.</w:t>
      </w:r>
      <w:r>
        <w:tab/>
      </w:r>
      <w:r>
        <w:rPr>
          <w:b w:val="0"/>
          <w:i w:val="0"/>
        </w:rPr>
        <w:t>нормализации уровня общего белка и альбумина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нормализации нутритивного статуса</w:t>
      </w:r>
    </w:p>
    <w:p>
      <w:pPr>
        <w:ind w:left="288"/>
      </w:pPr>
      <w:r>
        <w:rPr>
          <w:b/>
          <w:color w:val="173C49"/>
        </w:rPr>
        <w:t xml:space="preserve">Правильный ответ: </w:t>
      </w:r>
      <w:r>
        <w:rPr>
          <w:b/>
          <w:i w:val="0"/>
        </w:rPr>
        <w:t>4 — нормализации нутритивного статуса</w:t>
      </w:r>
    </w:p>
    <w:p>
      <w:pPr>
        <w:ind w:left="504"/>
      </w:pPr>
      <w:r>
        <w:rPr>
          <w:b w:val="0"/>
          <w:i/>
        </w:rPr>
        <w:t>Длительность нутритивной поддержки определяется показателями нутритивного статуса, а не временными рамками.</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525-536.</w:t>
      </w:r>
    </w:p>
    <w:p>
      <w:pPr>
        <w:pStyle w:val="Heading3"/>
        <w:keepNext/>
      </w:pPr>
      <w:r>
        <w:rPr>
          <w:b/>
          <w:color w:val="173C49"/>
        </w:rPr>
        <w:t>Вопрос 12.</w:t>
      </w:r>
    </w:p>
    <w:p>
      <w:pPr>
        <w:keepNext/>
      </w:pPr>
      <w:r>
        <w:rPr>
          <w:b w:val="0"/>
          <w:i w:val="0"/>
        </w:rPr>
        <w:t>Контроль за диетотерапией и нутритивной поддержкой осуществляется с помощью</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rPr>
          <w:b/>
        </w:rPr>
        <w:t>2.</w:t>
      </w:r>
      <w:r>
        <w:tab/>
      </w:r>
      <w:r>
        <w:rPr>
          <w:b w:val="0"/>
          <w:i w:val="0"/>
        </w:rPr>
        <w:t>контроля гормонального профиля</w:t>
      </w:r>
    </w:p>
    <w:p>
      <w:pPr>
        <w:tabs>
          <w:tab w:pos="490" w:val="left"/>
        </w:tabs>
        <w:spacing w:after="60"/>
        <w:ind w:left="490" w:hanging="490"/>
      </w:pPr>
      <w:r>
        <w:rPr>
          <w:b/>
        </w:rPr>
        <w:t>3.</w:t>
      </w:r>
      <w:r>
        <w:tab/>
      </w:r>
      <w:r>
        <w:rPr>
          <w:b w:val="0"/>
          <w:i w:val="0"/>
        </w:rPr>
        <w:t>суточного объема диуреза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антропометрических методов</w:t>
      </w:r>
    </w:p>
    <w:p>
      <w:pPr>
        <w:ind w:left="288"/>
      </w:pPr>
      <w:r>
        <w:rPr>
          <w:b/>
          <w:color w:val="173C49"/>
        </w:rPr>
        <w:t xml:space="preserve">Правильный ответ: </w:t>
      </w:r>
      <w:r>
        <w:rPr>
          <w:b/>
          <w:i w:val="0"/>
        </w:rPr>
        <w:t>4 — антропометрических методов</w:t>
      </w:r>
    </w:p>
    <w:p>
      <w:pPr>
        <w:ind w:left="504"/>
      </w:pPr>
      <w:r>
        <w:rPr>
          <w:b w:val="0"/>
          <w:i/>
        </w:rPr>
        <w:t>Ключевым методом оценки нутритивного статуса ребенка при физикальном обследовании является антропометрия в динамике, в ходе которой определяют массу тела, длину/рост, толщину кожных складок над трицепсом, над бицепсом, под лопаткой, окружность средней трети плеча. Динамика антропомотрических показателей свидетельствует о восстановлении соматического пула белка.</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Вас вызвали в отделение реанимации для составления питания к ребенку 8 дней.</w:t>
      </w:r>
    </w:p>
    <w:p>
      <w:pPr>
        <w:pStyle w:val="Heading3"/>
      </w:pPr>
      <w:r>
        <w:t>1.2. Жалобы</w:t>
      </w:r>
    </w:p>
    <w:p>
      <w:pPr>
        <w:spacing w:after="58"/>
      </w:pPr>
      <w:r>
        <w:rPr>
          <w:b w:val="0"/>
          <w:i w:val="0"/>
        </w:rPr>
        <w:t>Периодические подъемы Т, апноэ, вялость, отказ от кормления, рвота, вздутие живота, примеси крови, слизи в стуле.</w:t>
      </w:r>
    </w:p>
    <w:p>
      <w:pPr>
        <w:pStyle w:val="Heading3"/>
      </w:pPr>
      <w:r>
        <w:t>1.3. Анамнез заболевания</w:t>
      </w:r>
    </w:p>
    <w:p>
      <w:pPr>
        <w:spacing w:after="58"/>
      </w:pPr>
      <w:r>
        <w:rPr>
          <w:b w:val="0"/>
          <w:i w:val="0"/>
        </w:rPr>
        <w:t>С рождения находится в отделении интенсивной терапии, респираторная поддержка в ИВЛ в течение первых 2 суток. Состояние было стабильным. В последние 3 дня постепенное нарастание симптомов интоксикации – апноэ, рвота, вялое сосание, выраженное вздутие живота, неустойчивый стул с примесями слизи и крови. Отрицательная динамика массы тела.</w:t>
      </w:r>
    </w:p>
    <w:p>
      <w:pPr>
        <w:pStyle w:val="Heading3"/>
      </w:pPr>
      <w:r>
        <w:t>1.4. Анамнез жизни</w:t>
      </w:r>
    </w:p>
    <w:p>
      <w:pPr>
        <w:spacing w:after="58"/>
      </w:pPr>
      <w:r>
        <w:rPr>
          <w:b w:val="0"/>
          <w:i w:val="0"/>
        </w:rPr>
        <w:t>Беременность - 2, протекавшая на фоне хламидийной инфекции, мать не лечилась. Роды – 1, на 29 неделе, путем операции экстренное кесарево сечение по преждевременному отхождению околоплодных вод (мутные). Рост 35 см, вес 980г. Оценка по шкале Апгар 4/6б. Закричал после реанимационных мероприятий. После родов переведен на этап выхаживания недоношенных. Питание смесью на основе цельного белка коровьего молока.</w:t>
      </w:r>
    </w:p>
    <w:p>
      <w:pPr>
        <w:pStyle w:val="Heading3"/>
      </w:pPr>
      <w:r>
        <w:t>1.5. Объективный статус</w:t>
      </w:r>
    </w:p>
    <w:p>
      <w:pPr>
        <w:spacing w:after="58"/>
      </w:pPr>
      <w:r>
        <w:rPr>
          <w:b w:val="0"/>
          <w:i w:val="0"/>
        </w:rPr>
        <w:t>Состояние ребенка тяжелое. Т 38,0С. Б.Р. 4х4 см, не напряжен. М.Р. 1х1, швы податливы. Кожные покровы бледные с желтоватым оттенком, холодные на ощупь, сухие. Подкожно-жировая клетчатка развита недостаточно. Эпизоды апноэ. Сосет вяло. Дыхание через нос свободное. Аускультативно дыхание пуэрильное, хрипов нет. Брадикардия с ЧСС 96 уд/мин. АД 80/50 мм рт. ст. Тоны сердца громкие, аритмичные, систолический шум на верхушке. Живот при пальпации напряжен, болезненный, вздут, ребенок беспокойный. Печень {plus}2 см из-под края реберной дуги, селезенка {plus}0,5 см на вдохе. Стул задержан 1 сутки, накануне скудный с примесями слизи, зелени и крови в стуле. Диурез в норме.</w:t>
      </w:r>
    </w:p>
    <w:p>
      <w:pPr>
        <w:pStyle w:val="Heading2"/>
      </w:pPr>
      <w:r>
        <w:t>1. План обследования</w:t>
      </w:r>
    </w:p>
    <w:p>
      <w:pPr>
        <w:pStyle w:val="Heading3"/>
        <w:keepNext/>
      </w:pPr>
      <w:r>
        <w:rPr>
          <w:b/>
          <w:color w:val="173C49"/>
        </w:rPr>
        <w:t>Вопрос 1.</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rPr>
          <w:b/>
        </w:rPr>
        <w:t>2.</w:t>
      </w:r>
      <w:r>
        <w:tab/>
      </w:r>
      <w:r>
        <w:rPr>
          <w:b w:val="0"/>
          <w:i w:val="0"/>
        </w:rPr>
        <w:t>антитела к вирусным гепатитам</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анализ кала на скрытую кровь</w:t>
      </w:r>
    </w:p>
    <w:p>
      <w:pPr>
        <w:tabs>
          <w:tab w:pos="490" w:val="left"/>
        </w:tabs>
        <w:spacing w:after="60"/>
        <w:ind w:left="490" w:hanging="490"/>
      </w:pPr>
      <w:r>
        <w:rPr>
          <w:b/>
        </w:rPr>
        <w:t>4.</w:t>
      </w:r>
      <w:r>
        <w:tab/>
      </w:r>
      <w:r>
        <w:rPr>
          <w:b w:val="0"/>
          <w:i w:val="0"/>
        </w:rPr>
        <w:t>ПЦР герпес вирусов</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кислотно-щелочной состав</w:t>
      </w:r>
    </w:p>
    <w:p>
      <w:pPr>
        <w:tabs>
          <w:tab w:pos="490" w:val="left"/>
        </w:tabs>
        <w:spacing w:after="60"/>
        <w:ind w:left="490" w:hanging="490"/>
      </w:pPr>
      <w:r>
        <w:rPr>
          <w:b/>
        </w:rPr>
        <w:t>6.</w:t>
      </w:r>
      <w:r>
        <w:tab/>
      </w:r>
      <w:r>
        <w:rPr>
          <w:b w:val="0"/>
          <w:i w:val="0"/>
        </w:rPr>
        <w:t>коагулограмма</w:t>
      </w:r>
    </w:p>
    <w:p>
      <w:pPr>
        <w:ind w:left="288"/>
      </w:pPr>
      <w:r>
        <w:rPr>
          <w:b/>
          <w:color w:val="173C49"/>
        </w:rPr>
        <w:t xml:space="preserve">Правильные ответы: </w:t>
      </w:r>
      <w:r>
        <w:rPr>
          <w:b/>
          <w:i w:val="0"/>
        </w:rPr>
        <w:t>1 — общий анализ крови; 3 — анализ кала на скрытую кровь; 5 — кислотно-щелочной состав</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2.</w:t>
      </w:r>
    </w:p>
    <w:p>
      <w:pPr>
        <w:keepNext/>
      </w:pPr>
      <w:r>
        <w:rPr>
          <w:b w:val="0"/>
          <w:i w:val="0"/>
        </w:rPr>
        <w:t>К необходимым для постановки диагноза инструментальным методам обследования относят</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УЗИ органов брюшной полости</w:t>
      </w:r>
    </w:p>
    <w:p>
      <w:pPr>
        <w:tabs>
          <w:tab w:pos="490" w:val="left"/>
        </w:tabs>
        <w:spacing w:after="60"/>
        <w:ind w:left="490" w:hanging="490"/>
      </w:pPr>
      <w:r>
        <w:rPr>
          <w:b/>
        </w:rPr>
        <w:t>2.</w:t>
      </w:r>
      <w:r>
        <w:tab/>
      </w:r>
      <w:r>
        <w:rPr>
          <w:b w:val="0"/>
          <w:i w:val="0"/>
        </w:rPr>
        <w:t>УЗИ тазобедренных суставов</w:t>
      </w:r>
    </w:p>
    <w:p>
      <w:pPr>
        <w:tabs>
          <w:tab w:pos="490" w:val="left"/>
        </w:tabs>
        <w:spacing w:after="60"/>
        <w:ind w:left="490" w:hanging="490"/>
      </w:pPr>
      <w:r>
        <w:rPr>
          <w:b/>
        </w:rPr>
        <w:t>3.</w:t>
      </w:r>
      <w:r>
        <w:tab/>
      </w:r>
      <w:r>
        <w:rPr>
          <w:b w:val="0"/>
          <w:i w:val="0"/>
        </w:rPr>
        <w:t>электроэнцефалографию</w:t>
      </w:r>
    </w:p>
    <w:p>
      <w:pPr>
        <w:tabs>
          <w:tab w:pos="490" w:val="left"/>
        </w:tabs>
        <w:spacing w:after="60"/>
        <w:ind w:left="490" w:hanging="490"/>
      </w:pPr>
      <w:r>
        <w:rPr>
          <w:b/>
        </w:rPr>
        <w:t>4.</w:t>
      </w:r>
      <w:r>
        <w:tab/>
      </w:r>
      <w:r>
        <w:rPr>
          <w:b w:val="0"/>
          <w:i w:val="0"/>
        </w:rPr>
        <w:t>фиброэластометрию печени</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рентгенологическое исследование брюшной полости</w:t>
      </w:r>
    </w:p>
    <w:p>
      <w:pPr>
        <w:ind w:left="288"/>
      </w:pPr>
      <w:r>
        <w:rPr>
          <w:b/>
          <w:color w:val="173C49"/>
        </w:rPr>
        <w:t xml:space="preserve">Правильные ответы: </w:t>
      </w:r>
      <w:r>
        <w:rPr>
          <w:b/>
          <w:i w:val="0"/>
        </w:rPr>
        <w:t>1 — УЗИ органов брюшной полости; 5 — рентгенологическое исследование брюшной полости</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2. Диагноз</w:t>
      </w:r>
    </w:p>
    <w:p>
      <w:pPr>
        <w:pStyle w:val="Heading3"/>
        <w:keepNext/>
      </w:pPr>
      <w:r>
        <w:rPr>
          <w:b/>
          <w:color w:val="173C49"/>
        </w:rPr>
        <w:t>Вопрос 3.</w:t>
      </w:r>
    </w:p>
    <w:p>
      <w:pPr>
        <w:keepNext/>
      </w:pPr>
      <w:r>
        <w:rPr>
          <w:b w:val="0"/>
          <w:i w:val="0"/>
        </w:rPr>
        <w:t>Учитывая жалобы, анамнез жизни и заболевания, а также результаты лабораторно-инструментального обследования, больному можно поставить основной клинический диагноз</w:t>
      </w:r>
    </w:p>
    <w:p>
      <w:pPr>
        <w:tabs>
          <w:tab w:pos="490" w:val="left"/>
        </w:tabs>
        <w:spacing w:after="60"/>
        <w:ind w:left="490" w:hanging="490"/>
      </w:pPr>
      <w:r>
        <w:rPr>
          <w:b/>
        </w:rPr>
        <w:t>1.</w:t>
      </w:r>
      <w:r>
        <w:tab/>
      </w:r>
      <w:r>
        <w:rPr>
          <w:b w:val="0"/>
          <w:i w:val="0"/>
        </w:rPr>
        <w:t>Болезнь Крона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Некротический энтероколит стадия 2А</w:t>
      </w:r>
    </w:p>
    <w:p>
      <w:pPr>
        <w:tabs>
          <w:tab w:pos="490" w:val="left"/>
        </w:tabs>
        <w:spacing w:after="60"/>
        <w:ind w:left="490" w:hanging="490"/>
      </w:pPr>
      <w:r>
        <w:rPr>
          <w:b/>
        </w:rPr>
        <w:t>3.</w:t>
      </w:r>
      <w:r>
        <w:tab/>
      </w:r>
      <w:r>
        <w:rPr>
          <w:b w:val="0"/>
          <w:i w:val="0"/>
        </w:rPr>
        <w:t>Неспецифический язвенный колит</w:t>
      </w:r>
    </w:p>
    <w:p>
      <w:pPr>
        <w:tabs>
          <w:tab w:pos="490" w:val="left"/>
        </w:tabs>
        <w:spacing w:after="60"/>
        <w:ind w:left="490" w:hanging="490"/>
      </w:pPr>
      <w:r>
        <w:rPr>
          <w:b/>
        </w:rPr>
        <w:t>4.</w:t>
      </w:r>
      <w:r>
        <w:tab/>
      </w:r>
      <w:r>
        <w:rPr>
          <w:b w:val="0"/>
          <w:i w:val="0"/>
        </w:rPr>
        <w:t>Перинатальное поражение центральной нервной системы</w:t>
      </w:r>
    </w:p>
    <w:p>
      <w:pPr>
        <w:ind w:left="288"/>
      </w:pPr>
      <w:r>
        <w:rPr>
          <w:b/>
          <w:color w:val="173C49"/>
        </w:rPr>
        <w:t xml:space="preserve">Правильный ответ: </w:t>
      </w:r>
      <w:r>
        <w:rPr>
          <w:b/>
          <w:i w:val="0"/>
        </w:rPr>
        <w:t>2 — Некротический энтероколит стадия 2А</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4.</w:t>
      </w:r>
    </w:p>
    <w:p>
      <w:pPr>
        <w:keepNext/>
      </w:pPr>
      <w:r>
        <w:rPr>
          <w:b w:val="0"/>
          <w:i w:val="0"/>
        </w:rPr>
        <w:t>Дифференциальный диагноз следует проводить с</w:t>
      </w:r>
    </w:p>
    <w:p>
      <w:pPr>
        <w:tabs>
          <w:tab w:pos="490" w:val="left"/>
        </w:tabs>
        <w:spacing w:after="60"/>
        <w:ind w:left="490" w:hanging="490"/>
      </w:pPr>
      <w:r>
        <w:rPr>
          <w:b/>
        </w:rPr>
        <w:t>1.</w:t>
      </w:r>
      <w:r>
        <w:tab/>
      </w:r>
      <w:r>
        <w:rPr>
          <w:b w:val="0"/>
          <w:i w:val="0"/>
        </w:rPr>
        <w:t>хронической формой болезни Гиршпрунга, болезнью Крона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синдромом Ледда, острой формой болезни Гиршпрунга</w:t>
      </w:r>
    </w:p>
    <w:p>
      <w:pPr>
        <w:tabs>
          <w:tab w:pos="490" w:val="left"/>
        </w:tabs>
        <w:spacing w:after="60"/>
        <w:ind w:left="490" w:hanging="490"/>
      </w:pPr>
      <w:r>
        <w:rPr>
          <w:b/>
        </w:rPr>
        <w:t>3.</w:t>
      </w:r>
      <w:r>
        <w:tab/>
      </w:r>
      <w:r>
        <w:rPr>
          <w:b w:val="0"/>
          <w:i w:val="0"/>
        </w:rPr>
        <w:t>неспецифическим язвенным колитом, туберкулезом кишечника</w:t>
      </w:r>
    </w:p>
    <w:p>
      <w:pPr>
        <w:tabs>
          <w:tab w:pos="490" w:val="left"/>
        </w:tabs>
        <w:spacing w:after="60"/>
        <w:ind w:left="490" w:hanging="490"/>
      </w:pPr>
      <w:r>
        <w:rPr>
          <w:b/>
        </w:rPr>
        <w:t>4.</w:t>
      </w:r>
      <w:r>
        <w:tab/>
      </w:r>
      <w:r>
        <w:rPr>
          <w:b w:val="0"/>
          <w:i w:val="0"/>
        </w:rPr>
        <w:t>синдромом Швахмана-Даймонда, билиарной атрезией</w:t>
      </w:r>
    </w:p>
    <w:p>
      <w:pPr>
        <w:ind w:left="288"/>
      </w:pPr>
      <w:r>
        <w:rPr>
          <w:b/>
          <w:color w:val="173C49"/>
        </w:rPr>
        <w:t xml:space="preserve">Правильный ответ: </w:t>
      </w:r>
      <w:r>
        <w:rPr>
          <w:b/>
          <w:i w:val="0"/>
        </w:rPr>
        <w:t>2 — синдромом Ледда, острой формой болезни Гиршпрунга</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3. Лечение</w:t>
      </w:r>
    </w:p>
    <w:p>
      <w:pPr>
        <w:pStyle w:val="Heading3"/>
        <w:keepNext/>
      </w:pPr>
      <w:r>
        <w:rPr>
          <w:b/>
          <w:color w:val="173C49"/>
        </w:rPr>
        <w:t>Вопрос 5.</w:t>
      </w:r>
    </w:p>
    <w:p>
      <w:pPr>
        <w:keepNext/>
      </w:pPr>
      <w:r>
        <w:rPr>
          <w:b w:val="0"/>
          <w:i w:val="0"/>
        </w:rPr>
        <w:t>Основой терапии при некротическом энтероколите (НЭК) любой стадии является</w:t>
      </w:r>
    </w:p>
    <w:p>
      <w:pPr>
        <w:tabs>
          <w:tab w:pos="490" w:val="left"/>
        </w:tabs>
        <w:spacing w:after="60"/>
        <w:ind w:left="490" w:hanging="490"/>
      </w:pPr>
      <w:r>
        <w:rPr>
          <w:b/>
        </w:rPr>
        <w:t>1.</w:t>
      </w:r>
      <w:r>
        <w:tab/>
      </w:r>
      <w:r>
        <w:rPr>
          <w:b w:val="0"/>
          <w:i w:val="0"/>
        </w:rPr>
        <w:t>усиленное энтеральное питание через рот</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прекращение энтерального питания</w:t>
      </w:r>
    </w:p>
    <w:p>
      <w:pPr>
        <w:tabs>
          <w:tab w:pos="490" w:val="left"/>
        </w:tabs>
        <w:spacing w:after="60"/>
        <w:ind w:left="490" w:hanging="490"/>
      </w:pPr>
      <w:r>
        <w:rPr>
          <w:b/>
        </w:rPr>
        <w:t>3.</w:t>
      </w:r>
      <w:r>
        <w:tab/>
      </w:r>
      <w:r>
        <w:rPr>
          <w:b w:val="0"/>
          <w:i w:val="0"/>
        </w:rPr>
        <w:t>хирургическое вмешательство</w:t>
      </w:r>
    </w:p>
    <w:p>
      <w:pPr>
        <w:tabs>
          <w:tab w:pos="490" w:val="left"/>
        </w:tabs>
        <w:spacing w:after="60"/>
        <w:ind w:left="490" w:hanging="490"/>
      </w:pPr>
      <w:r>
        <w:rPr>
          <w:b/>
        </w:rPr>
        <w:t>4.</w:t>
      </w:r>
      <w:r>
        <w:tab/>
      </w:r>
      <w:r>
        <w:rPr>
          <w:b w:val="0"/>
          <w:i w:val="0"/>
        </w:rPr>
        <w:t>усиленное энтеральное питание через назогастральный зонд молочными смесями</w:t>
      </w:r>
    </w:p>
    <w:p>
      <w:pPr>
        <w:ind w:left="288"/>
      </w:pPr>
      <w:r>
        <w:rPr>
          <w:b/>
          <w:color w:val="173C49"/>
        </w:rPr>
        <w:t xml:space="preserve">Правильный ответ: </w:t>
      </w:r>
      <w:r>
        <w:rPr>
          <w:b/>
          <w:i w:val="0"/>
        </w:rPr>
        <w:t>2 — прекращение энтерального питания</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6.</w:t>
      </w:r>
    </w:p>
    <w:p>
      <w:pPr>
        <w:keepNext/>
      </w:pPr>
      <w:r>
        <w:rPr>
          <w:b w:val="0"/>
          <w:i w:val="0"/>
        </w:rPr>
        <w:t>При II стадии НЭК обычно энтеральная нагрузка исключается на +_____+ суток</w:t>
      </w:r>
    </w:p>
    <w:p>
      <w:pPr>
        <w:tabs>
          <w:tab w:pos="490" w:val="left"/>
        </w:tabs>
        <w:spacing w:after="60"/>
        <w:ind w:left="490" w:hanging="490"/>
      </w:pPr>
      <w:r>
        <w:rPr>
          <w:b/>
        </w:rPr>
        <w:t>1.</w:t>
      </w:r>
      <w:r>
        <w:tab/>
      </w:r>
      <w:r>
        <w:rPr>
          <w:b w:val="0"/>
          <w:i w:val="0"/>
        </w:rPr>
        <w:t>1-3</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7-10</w:t>
      </w:r>
    </w:p>
    <w:p>
      <w:pPr>
        <w:tabs>
          <w:tab w:pos="490" w:val="left"/>
        </w:tabs>
        <w:spacing w:after="60"/>
        <w:ind w:left="490" w:hanging="490"/>
      </w:pPr>
      <w:r>
        <w:rPr>
          <w:b/>
        </w:rPr>
        <w:t>3.</w:t>
      </w:r>
      <w:r>
        <w:tab/>
      </w:r>
      <w:r>
        <w:rPr>
          <w:b w:val="0"/>
          <w:i w:val="0"/>
        </w:rPr>
        <w:t>3-5</w:t>
      </w:r>
    </w:p>
    <w:p>
      <w:pPr>
        <w:tabs>
          <w:tab w:pos="490" w:val="left"/>
        </w:tabs>
        <w:spacing w:after="60"/>
        <w:ind w:left="490" w:hanging="490"/>
      </w:pPr>
      <w:r>
        <w:rPr>
          <w:b/>
        </w:rPr>
        <w:t>4.</w:t>
      </w:r>
      <w:r>
        <w:tab/>
      </w:r>
      <w:r>
        <w:rPr>
          <w:b w:val="0"/>
          <w:i w:val="0"/>
        </w:rPr>
        <w:t>5-7</w:t>
      </w:r>
    </w:p>
    <w:p>
      <w:pPr>
        <w:ind w:left="288"/>
      </w:pPr>
      <w:r>
        <w:rPr>
          <w:b/>
          <w:color w:val="173C49"/>
        </w:rPr>
        <w:t xml:space="preserve">Правильный ответ: </w:t>
      </w:r>
      <w:r>
        <w:rPr>
          <w:b/>
          <w:i w:val="0"/>
        </w:rPr>
        <w:t>2 — 7-10</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7.</w:t>
      </w:r>
    </w:p>
    <w:p>
      <w:pPr>
        <w:keepNext/>
      </w:pPr>
      <w:r>
        <w:rPr>
          <w:b w:val="0"/>
          <w:i w:val="0"/>
        </w:rPr>
        <w:t>Ребенку показана установка назогастрального зонда для обеспечения</w:t>
      </w:r>
    </w:p>
    <w:p>
      <w:pPr>
        <w:tabs>
          <w:tab w:pos="490" w:val="left"/>
        </w:tabs>
        <w:spacing w:after="60"/>
        <w:ind w:left="490" w:hanging="490"/>
      </w:pPr>
      <w:r>
        <w:rPr>
          <w:b/>
        </w:rPr>
        <w:t>1.</w:t>
      </w:r>
      <w:r>
        <w:tab/>
      </w:r>
      <w:r>
        <w:rPr>
          <w:b w:val="0"/>
          <w:i w:val="0"/>
        </w:rPr>
        <w:t>доступа для введения дополнительной жидкости с целью восполнения объема циркулирующей крови</w:t>
      </w:r>
    </w:p>
    <w:p>
      <w:pPr>
        <w:tabs>
          <w:tab w:pos="490" w:val="left"/>
        </w:tabs>
        <w:spacing w:after="60"/>
        <w:ind w:left="490" w:hanging="490"/>
      </w:pPr>
      <w:r>
        <w:rPr>
          <w:b/>
        </w:rPr>
        <w:t>2.</w:t>
      </w:r>
      <w:r>
        <w:tab/>
      </w:r>
      <w:r>
        <w:rPr>
          <w:b w:val="0"/>
          <w:i w:val="0"/>
        </w:rPr>
        <w:t>доступа для проведения антибактериальной терапии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свободного оттока содержимого желудка с целью декомпрессии кишечника</w:t>
      </w:r>
    </w:p>
    <w:p>
      <w:pPr>
        <w:tabs>
          <w:tab w:pos="490" w:val="left"/>
        </w:tabs>
        <w:spacing w:after="60"/>
        <w:ind w:left="490" w:hanging="490"/>
      </w:pPr>
      <w:r>
        <w:rPr>
          <w:b/>
        </w:rPr>
        <w:t>4.</w:t>
      </w:r>
      <w:r>
        <w:tab/>
      </w:r>
      <w:r>
        <w:rPr>
          <w:b w:val="0"/>
          <w:i w:val="0"/>
        </w:rPr>
        <w:t>доступа для энтерального питания в случае отказа от кормления через рот</w:t>
      </w:r>
    </w:p>
    <w:p>
      <w:pPr>
        <w:ind w:left="288"/>
      </w:pPr>
      <w:r>
        <w:rPr>
          <w:b/>
          <w:color w:val="173C49"/>
        </w:rPr>
        <w:t xml:space="preserve">Правильный ответ: </w:t>
      </w:r>
      <w:r>
        <w:rPr>
          <w:b/>
          <w:i w:val="0"/>
        </w:rPr>
        <w:t>3 — свободного оттока содержимого желудка с целью декомпрессии кишечника</w:t>
      </w:r>
    </w:p>
    <w:p>
      <w:pPr>
        <w:ind w:left="504"/>
      </w:pPr>
      <w:r>
        <w:rPr>
          <w:b w:val="0"/>
          <w:i/>
        </w:rPr>
        <w:t>Протокол № 16. КЛИНИЧЕСКИЙ ПРОТОКОЛ ДИАГНОСТИКИ И ЛЕЧЕНИЯ. НЕКРОТИЧЕСКИЙ ЭНТЕРОКОЛИТ У НОВОРОЖДЕННОГО.</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8.</w:t>
      </w:r>
    </w:p>
    <w:p>
      <w:pPr>
        <w:keepNext/>
      </w:pPr>
      <w:r>
        <w:rPr>
          <w:b w:val="0"/>
          <w:i w:val="0"/>
        </w:rPr>
        <w:t>В случае отсутствия самостоятельного стула ребенку разрешены</w:t>
      </w:r>
    </w:p>
    <w:p>
      <w:pPr>
        <w:tabs>
          <w:tab w:pos="490" w:val="left"/>
        </w:tabs>
        <w:spacing w:after="60"/>
        <w:ind w:left="490" w:hanging="490"/>
      </w:pPr>
      <w:r>
        <w:rPr>
          <w:b/>
        </w:rPr>
        <w:t>1.</w:t>
      </w:r>
      <w:r>
        <w:tab/>
      </w:r>
      <w:r>
        <w:rPr>
          <w:b w:val="0"/>
          <w:i w:val="0"/>
        </w:rPr>
        <w:t>сифонные клизмы</w:t>
      </w:r>
    </w:p>
    <w:p>
      <w:pPr>
        <w:tabs>
          <w:tab w:pos="490" w:val="left"/>
        </w:tabs>
        <w:spacing w:after="60"/>
        <w:ind w:left="490" w:hanging="490"/>
      </w:pPr>
      <w:r>
        <w:rPr>
          <w:b/>
        </w:rPr>
        <w:t>2.</w:t>
      </w:r>
      <w:r>
        <w:tab/>
      </w:r>
      <w:r>
        <w:rPr>
          <w:b w:val="0"/>
          <w:i w:val="0"/>
        </w:rPr>
        <w:t>слабительные свечи при выраженном вздутии живота</w:t>
      </w:r>
    </w:p>
    <w:p>
      <w:pPr>
        <w:tabs>
          <w:tab w:pos="490" w:val="left"/>
        </w:tabs>
        <w:spacing w:after="60"/>
        <w:ind w:left="490" w:hanging="490"/>
      </w:pPr>
      <w:r>
        <w:rPr>
          <w:b/>
        </w:rPr>
        <w:t>3.</w:t>
      </w:r>
      <w:r>
        <w:tab/>
      </w:r>
      <w:r>
        <w:rPr>
          <w:b w:val="0"/>
          <w:i w:val="0"/>
        </w:rPr>
        <w:t>очистительные клизмы</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слабительные свечи после 4-5 суток острого периода</w:t>
      </w:r>
    </w:p>
    <w:p>
      <w:pPr>
        <w:ind w:left="288"/>
      </w:pPr>
      <w:r>
        <w:rPr>
          <w:b/>
          <w:color w:val="173C49"/>
        </w:rPr>
        <w:t xml:space="preserve">Правильный ответ: </w:t>
      </w:r>
      <w:r>
        <w:rPr>
          <w:b/>
          <w:i w:val="0"/>
        </w:rPr>
        <w:t>4 — слабительные свечи после 4-5 суток острого периода</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9.</w:t>
      </w:r>
    </w:p>
    <w:p>
      <w:pPr>
        <w:keepNext/>
      </w:pPr>
      <w:r>
        <w:rPr>
          <w:b w:val="0"/>
          <w:i w:val="0"/>
        </w:rPr>
        <w:t>Для коррекции патологических потерь при повышении Т тела на каждый градус выше 37С, объем инфузионной терапии увеличивается на +_____+ мл/кг/сут</w:t>
      </w:r>
    </w:p>
    <w:p>
      <w:pPr>
        <w:tabs>
          <w:tab w:pos="490" w:val="left"/>
        </w:tabs>
        <w:spacing w:after="60"/>
        <w:ind w:left="490" w:hanging="490"/>
      </w:pPr>
      <w:r>
        <w:rPr>
          <w:b/>
        </w:rPr>
        <w:t>1.</w:t>
      </w:r>
      <w:r>
        <w:tab/>
      </w:r>
      <w:r>
        <w:rPr>
          <w:b w:val="0"/>
          <w:i w:val="0"/>
        </w:rPr>
        <w:t>30</w:t>
      </w:r>
    </w:p>
    <w:p>
      <w:pPr>
        <w:tabs>
          <w:tab w:pos="490" w:val="left"/>
        </w:tabs>
        <w:spacing w:after="60"/>
        <w:ind w:left="490" w:hanging="490"/>
      </w:pPr>
      <w:r>
        <w:rPr>
          <w:b/>
        </w:rPr>
        <w:t>2.</w:t>
      </w:r>
      <w:r>
        <w:tab/>
      </w:r>
      <w:r>
        <w:rPr>
          <w:b w:val="0"/>
          <w:i w:val="0"/>
        </w:rPr>
        <w:t>20</w:t>
      </w:r>
    </w:p>
    <w:p>
      <w:pPr>
        <w:tabs>
          <w:tab w:pos="490" w:val="left"/>
        </w:tabs>
        <w:spacing w:after="60"/>
        <w:ind w:left="490" w:hanging="490"/>
      </w:pPr>
      <w:r>
        <w:rPr>
          <w:b/>
        </w:rPr>
        <w:t>3.</w:t>
      </w:r>
      <w:r>
        <w:tab/>
      </w:r>
      <w:r>
        <w:rPr>
          <w:b w:val="0"/>
          <w:i w:val="0"/>
        </w:rPr>
        <w:t>40</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10</w:t>
      </w:r>
    </w:p>
    <w:p>
      <w:pPr>
        <w:ind w:left="288"/>
      </w:pPr>
      <w:r>
        <w:rPr>
          <w:b/>
          <w:color w:val="173C49"/>
        </w:rPr>
        <w:t xml:space="preserve">Правильный ответ: </w:t>
      </w:r>
      <w:r>
        <w:rPr>
          <w:b/>
          <w:i w:val="0"/>
        </w:rPr>
        <w:t>4 — 10</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10.</w:t>
      </w:r>
    </w:p>
    <w:p>
      <w:pPr>
        <w:keepNext/>
      </w:pPr>
      <w:r>
        <w:rPr>
          <w:b w:val="0"/>
          <w:i w:val="0"/>
        </w:rPr>
        <w:t>При нормализации состояния для стартового энтерального вскармливания предпочтительно использование</w:t>
      </w:r>
    </w:p>
    <w:p>
      <w:pPr>
        <w:tabs>
          <w:tab w:pos="490" w:val="left"/>
        </w:tabs>
        <w:spacing w:after="60"/>
        <w:ind w:left="490" w:hanging="490"/>
      </w:pPr>
      <w:r>
        <w:rPr>
          <w:b/>
        </w:rPr>
        <w:t>1.</w:t>
      </w:r>
      <w:r>
        <w:tab/>
      </w:r>
      <w:r>
        <w:rPr>
          <w:b w:val="0"/>
          <w:i w:val="0"/>
        </w:rPr>
        <w:t>аминокислот</w:t>
      </w:r>
    </w:p>
    <w:p>
      <w:pPr>
        <w:tabs>
          <w:tab w:pos="490" w:val="left"/>
        </w:tabs>
        <w:spacing w:after="60"/>
        <w:ind w:left="490" w:hanging="490"/>
      </w:pPr>
      <w:r>
        <w:rPr>
          <w:b/>
        </w:rPr>
        <w:t>2.</w:t>
      </w:r>
      <w:r>
        <w:tab/>
      </w:r>
      <w:r>
        <w:rPr>
          <w:b w:val="0"/>
          <w:i w:val="0"/>
        </w:rPr>
        <w:t>смесей на основе полного гидролиза белка коровьего молока</w:t>
      </w:r>
    </w:p>
    <w:p>
      <w:pPr>
        <w:tabs>
          <w:tab w:pos="490" w:val="left"/>
        </w:tabs>
        <w:spacing w:after="60"/>
        <w:ind w:left="490" w:hanging="490"/>
      </w:pPr>
      <w:r>
        <w:rPr>
          <w:b/>
        </w:rPr>
        <w:t>3.</w:t>
      </w:r>
      <w:r>
        <w:tab/>
      </w:r>
      <w:r>
        <w:rPr>
          <w:b w:val="0"/>
          <w:i w:val="0"/>
        </w:rPr>
        <w:t>смесей на основе частичного гидролиза белка коровьего молока</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нативного или пастеризованного грудного молока</w:t>
      </w:r>
    </w:p>
    <w:p>
      <w:pPr>
        <w:ind w:left="288"/>
      </w:pPr>
      <w:r>
        <w:rPr>
          <w:b/>
          <w:color w:val="173C49"/>
        </w:rPr>
        <w:t xml:space="preserve">Правильный ответ: </w:t>
      </w:r>
      <w:r>
        <w:rPr>
          <w:b/>
          <w:i w:val="0"/>
        </w:rPr>
        <w:t>4 — нативного или пастеризованного грудного молока</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2"/>
      </w:pPr>
      <w:r>
        <w:t>4. Вариатив</w:t>
      </w:r>
    </w:p>
    <w:p>
      <w:pPr>
        <w:pStyle w:val="Heading3"/>
        <w:keepNext/>
      </w:pPr>
      <w:r>
        <w:rPr>
          <w:b/>
          <w:color w:val="173C49"/>
        </w:rPr>
        <w:t>Вопрос 11.</w:t>
      </w:r>
    </w:p>
    <w:p>
      <w:pPr>
        <w:keepNext/>
      </w:pPr>
      <w:r>
        <w:rPr>
          <w:b w:val="0"/>
          <w:i w:val="0"/>
        </w:rPr>
        <w:t>Энтеральное вскармливание начинают с</w:t>
      </w:r>
    </w:p>
    <w:p>
      <w:pPr>
        <w:tabs>
          <w:tab w:pos="490" w:val="left"/>
        </w:tabs>
        <w:spacing w:after="60"/>
        <w:ind w:left="490" w:hanging="490"/>
      </w:pPr>
      <w:r>
        <w:rPr>
          <w:b/>
        </w:rPr>
        <w:t>1.</w:t>
      </w:r>
      <w:r>
        <w:tab/>
      </w:r>
      <w:r>
        <w:rPr>
          <w:b w:val="0"/>
          <w:i w:val="0"/>
        </w:rPr>
        <w:t>15 мл/кг/сут без наращивания объема в первые сутки</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10 мл/кг/сут без наращивания объема в первые сутки</w:t>
      </w:r>
    </w:p>
    <w:p>
      <w:pPr>
        <w:tabs>
          <w:tab w:pos="490" w:val="left"/>
        </w:tabs>
        <w:spacing w:after="60"/>
        <w:ind w:left="490" w:hanging="490"/>
      </w:pPr>
      <w:r>
        <w:rPr>
          <w:b/>
        </w:rPr>
        <w:t>3.</w:t>
      </w:r>
      <w:r>
        <w:tab/>
      </w:r>
      <w:r>
        <w:rPr>
          <w:b w:val="0"/>
          <w:i w:val="0"/>
        </w:rPr>
        <w:t>15 мл/кг/сут с ежедневным увеличением на 1 мл/кг/сут</w:t>
      </w:r>
    </w:p>
    <w:p>
      <w:pPr>
        <w:tabs>
          <w:tab w:pos="490" w:val="left"/>
        </w:tabs>
        <w:spacing w:after="60"/>
        <w:ind w:left="490" w:hanging="490"/>
      </w:pPr>
      <w:r>
        <w:rPr>
          <w:b/>
        </w:rPr>
        <w:t>4.</w:t>
      </w:r>
      <w:r>
        <w:tab/>
      </w:r>
      <w:r>
        <w:rPr>
          <w:b w:val="0"/>
          <w:i w:val="0"/>
        </w:rPr>
        <w:t>10 мл/кг/сут с ежедневным увеличением на 1 мл/кг/сут</w:t>
      </w:r>
    </w:p>
    <w:p>
      <w:pPr>
        <w:ind w:left="288"/>
      </w:pPr>
      <w:r>
        <w:rPr>
          <w:b/>
          <w:color w:val="173C49"/>
        </w:rPr>
        <w:t xml:space="preserve">Правильный ответ: </w:t>
      </w:r>
      <w:r>
        <w:rPr>
          <w:b/>
          <w:i w:val="0"/>
        </w:rPr>
        <w:t>2 — 10 мл/кг/сут без наращивания объема в первые сутки</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p>
      <w:pPr>
        <w:pStyle w:val="Heading3"/>
        <w:keepNext/>
      </w:pPr>
      <w:r>
        <w:rPr>
          <w:b/>
          <w:color w:val="173C49"/>
        </w:rPr>
        <w:t>Вопрос 12.</w:t>
      </w:r>
    </w:p>
    <w:p>
      <w:pPr>
        <w:keepNext/>
      </w:pPr>
      <w:r>
        <w:rPr>
          <w:b w:val="0"/>
          <w:i w:val="0"/>
        </w:rPr>
        <w:t>НЭК – тяжелое заболевание, которое представляет собой воспаление кишечной стенки</w:t>
      </w:r>
    </w:p>
    <w:p>
      <w:pPr>
        <w:tabs>
          <w:tab w:pos="490" w:val="left"/>
        </w:tabs>
        <w:spacing w:after="60"/>
        <w:ind w:left="490" w:hanging="490"/>
      </w:pPr>
      <w:r>
        <w:rPr>
          <w:b/>
        </w:rPr>
        <w:t>1.</w:t>
      </w:r>
      <w:r>
        <w:tab/>
      </w:r>
      <w:r>
        <w:rPr>
          <w:b w:val="0"/>
          <w:i w:val="0"/>
        </w:rPr>
        <w:t>с развитием сепсиса в следствие кишечной непроходимости</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 последующим ее некрозом</w:t>
      </w:r>
    </w:p>
    <w:p>
      <w:pPr>
        <w:tabs>
          <w:tab w:pos="490" w:val="left"/>
        </w:tabs>
        <w:spacing w:after="60"/>
        <w:ind w:left="490" w:hanging="490"/>
      </w:pPr>
      <w:r>
        <w:rPr>
          <w:b/>
        </w:rPr>
        <w:t>3.</w:t>
      </w:r>
      <w:r>
        <w:tab/>
      </w:r>
      <w:r>
        <w:rPr>
          <w:b w:val="0"/>
          <w:i w:val="0"/>
        </w:rPr>
        <w:t>со сниженной моторикой желудка</w:t>
      </w:r>
    </w:p>
    <w:p>
      <w:pPr>
        <w:tabs>
          <w:tab w:pos="490" w:val="left"/>
        </w:tabs>
        <w:spacing w:after="60"/>
        <w:ind w:left="490" w:hanging="490"/>
      </w:pPr>
      <w:r>
        <w:rPr>
          <w:b/>
        </w:rPr>
        <w:t>4.</w:t>
      </w:r>
      <w:r>
        <w:tab/>
      </w:r>
      <w:r>
        <w:rPr>
          <w:b w:val="0"/>
          <w:i w:val="0"/>
        </w:rPr>
        <w:t>с развитием непроходимости тонкого кишечника</w:t>
      </w:r>
    </w:p>
    <w:p>
      <w:pPr>
        <w:ind w:left="288"/>
      </w:pPr>
      <w:r>
        <w:rPr>
          <w:b/>
          <w:color w:val="173C49"/>
        </w:rPr>
        <w:t xml:space="preserve">Правильный ответ: </w:t>
      </w:r>
      <w:r>
        <w:rPr>
          <w:b/>
          <w:i w:val="0"/>
        </w:rPr>
        <w:t>2 — с последующим ее некрозом</w:t>
      </w:r>
    </w:p>
    <w:p>
      <w:pPr>
        <w:ind w:left="504"/>
      </w:pPr>
      <w:r>
        <w:rPr>
          <w:b w:val="0"/>
          <w:i/>
        </w:rPr>
        <w:t>Дорофеева Е.И., Подуровская Ю.Л., Буров А.А., Рюмина И.И., Нароган М.В., Грошева Е.В., Ионов О.В., Балашова Е.Н., Киртбая А.Р., Дегтярев Д.Н. КЛИНИЧЕСКИЕ РЕКОМЕНДАЦИИ. ДИАГНОСТИКА И КОНСЕРВАТИВНОЕ ЛЕЧЕНИЕ НОВОРОЖДЕННЫХ С НЕКРОТИЗИРУЮЩИМ ЭНТЕРОКОЛИТОМ</w:t>
        <w:br/>
        <w:br/>
      </w:r>
      <w:hyperlink r:id="rId25">
        <w:r>
          <w:rPr>
            <w:color w:val="173C49"/>
            <w:u w:val="single"/>
          </w:rPr>
          <w:t>КЛИНИЧЕСКИЕ РЕКОМЕНДАЦИИ. ДИАГНОСТИКА И КОНСЕРВАТИВНОЕ ЛЕЧЕНИЕ НОВОРОЖДЕННЫХ С НЕКРОТИЗИРУЮЩИМ ЭНТЕРОКОЛИТОМ. Дорофеева Е.И., Подуровская Ю.Л., Буров А.А., Рюмина И.И., Нароган М.В., Грошева Е.В., Ионов О.В., Балашова Е.Н., Киртбая А.Р., Дегтярев Д.Н., 2019</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Диетология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hyperlink" Target="https://library.mededtech.ru/rest/documents/diadn_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